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Estrich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71047781" name="019fadf6-9d6c-7e3f-9e6b-14ae9ec40d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2278841" name="019fadf6-9d6c-7e3f-9e6b-14ae9ec40d7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Wohnzimner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05970272" name="019fadf9-6bd5-790a-9ec1-59181be530a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13566" name="019fadf9-6bd5-790a-9ec1-59181be530a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39460561" name="019fadfb-1dc3-7452-bd08-a5e5a33a6d1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3549611" name="019fadfb-1dc3-7452-bd08-a5e5a33a6d1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94 Fassade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94397563" name="019fadfc-cb59-7b20-9e34-4948f1c4e1d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9995213" name="019fadfc-cb59-7b20-9e34-4948f1c4e1dc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Dorfstrasse 92, 8126 Zumikon</w:t>
          </w:r>
        </w:p>
        <w:p>
          <w:pPr>
            <w:spacing w:before="0" w:after="0"/>
          </w:pPr>
          <w:r>
            <w:t>1103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